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9F194" w14:textId="77777777" w:rsidR="007A6108" w:rsidRDefault="00000000">
      <w:pPr>
        <w:pStyle w:val="Title"/>
      </w:pPr>
      <w:r>
        <w:t>Year 8 Lesson 4: Copyright Scenarios</w:t>
      </w:r>
    </w:p>
    <w:p w14:paraId="6BC5B9B1" w14:textId="77777777" w:rsidR="007A6108" w:rsidRDefault="00000000">
      <w:r>
        <w:t>For each scenario, decide if it's OK, Problematic, or Definitely Wrong</w:t>
      </w:r>
      <w:r>
        <w:br/>
      </w:r>
    </w:p>
    <w:p w14:paraId="1B71B01E" w14:textId="77777777" w:rsidR="007A6108" w:rsidRDefault="00000000">
      <w:pPr>
        <w:pStyle w:val="Heading2"/>
      </w:pPr>
      <w:r>
        <w:t>Scenario 1: Brainstorming Ideas</w:t>
      </w:r>
    </w:p>
    <w:p w14:paraId="737E2944" w14:textId="77777777" w:rsidR="007A6108" w:rsidRDefault="00000000">
      <w:r>
        <w:t>You use ChatGPT to brainstorm ideas for your story. You then write the story yourself in your own words.</w:t>
      </w:r>
      <w:r>
        <w:br/>
      </w:r>
      <w:r>
        <w:br/>
        <w:t>Decision: ☐ OK  ☐ Problematic  ☐ Definitely Wrong</w:t>
      </w:r>
      <w:r>
        <w:br/>
      </w:r>
      <w:r>
        <w:br/>
        <w:t>Why?</w:t>
      </w:r>
      <w:r>
        <w:br/>
        <w:t>______________________________________________________________________</w:t>
      </w:r>
    </w:p>
    <w:p w14:paraId="4A0202A6" w14:textId="77777777" w:rsidR="007A6108" w:rsidRDefault="007A6108"/>
    <w:p w14:paraId="4A2C7857" w14:textId="77777777" w:rsidR="007A6108" w:rsidRDefault="00000000">
      <w:pPr>
        <w:pStyle w:val="Heading2"/>
      </w:pPr>
      <w:r>
        <w:t>Scenario 2: Copying Essay</w:t>
      </w:r>
    </w:p>
    <w:p w14:paraId="271179DF" w14:textId="77777777" w:rsidR="007A6108" w:rsidRDefault="00000000">
      <w:r>
        <w:t>You copy an entire essay from ChatGPT and submit it as your homework with your name on it.</w:t>
      </w:r>
      <w:r>
        <w:br/>
      </w:r>
      <w:r>
        <w:br/>
        <w:t>Decision: ☐ OK  ☐ Problematic  ☐ Definitely Wrong</w:t>
      </w:r>
      <w:r>
        <w:br/>
      </w:r>
      <w:r>
        <w:br/>
        <w:t>Why?</w:t>
      </w:r>
      <w:r>
        <w:br/>
        <w:t>______________________________________________________________________</w:t>
      </w:r>
    </w:p>
    <w:p w14:paraId="647D38CD" w14:textId="77777777" w:rsidR="007A6108" w:rsidRDefault="007A6108"/>
    <w:p w14:paraId="32F8F3AE" w14:textId="77777777" w:rsidR="007A6108" w:rsidRDefault="00000000">
      <w:pPr>
        <w:pStyle w:val="Heading2"/>
      </w:pPr>
      <w:r>
        <w:t>Scenario 3: AI Art for Sale</w:t>
      </w:r>
    </w:p>
    <w:p w14:paraId="13A92092" w14:textId="77777777" w:rsidR="007A6108" w:rsidRDefault="00000000">
      <w:r>
        <w:t>You use an AI image generator to create a picture. The AI was trained on 1 million artists' images without permission. You sell the AI-generated image.</w:t>
      </w:r>
      <w:r>
        <w:br/>
      </w:r>
      <w:r>
        <w:br/>
        <w:t>Decision: ☐ OK  ☐ Problematic  ☐ Definitely Wrong</w:t>
      </w:r>
      <w:r>
        <w:br/>
      </w:r>
      <w:r>
        <w:br/>
        <w:t>Who's done something wrong?</w:t>
      </w:r>
      <w:r>
        <w:br/>
        <w:t>______________________________________________________________________</w:t>
      </w:r>
    </w:p>
    <w:p w14:paraId="5A534A05" w14:textId="77777777" w:rsidR="007A6108" w:rsidRDefault="007A6108"/>
    <w:p w14:paraId="484B7882" w14:textId="77777777" w:rsidR="007A6108" w:rsidRDefault="00000000">
      <w:pPr>
        <w:pStyle w:val="Heading2"/>
      </w:pPr>
      <w:r>
        <w:t>Scenario 4: Song Lyrics</w:t>
      </w:r>
    </w:p>
    <w:p w14:paraId="125AF323" w14:textId="77777777" w:rsidR="007A6108" w:rsidRDefault="00000000">
      <w:r>
        <w:t>You ask ChatGPT to write a song like Taylor Swift. It creates lyrics very similar to her style. You post them online claiming you wrote them.</w:t>
      </w:r>
      <w:r>
        <w:br/>
      </w:r>
      <w:r>
        <w:br/>
        <w:t>Decision: ☐ OK  ☐ Problematic  ☐ Definitely Wrong</w:t>
      </w:r>
      <w:r>
        <w:br/>
      </w:r>
      <w:r>
        <w:lastRenderedPageBreak/>
        <w:br/>
        <w:t>Identify ALL the problems:</w:t>
      </w:r>
      <w:r>
        <w:br/>
        <w:t>______________________________________________________________________</w:t>
      </w:r>
    </w:p>
    <w:p w14:paraId="462E4C5F" w14:textId="77777777" w:rsidR="007A6108" w:rsidRDefault="007A6108"/>
    <w:p w14:paraId="7934BD5D" w14:textId="77777777" w:rsidR="007A6108" w:rsidRDefault="00000000">
      <w:pPr>
        <w:pStyle w:val="Heading2"/>
      </w:pPr>
      <w:r>
        <w:t>Scenario 5: School Website Image</w:t>
      </w:r>
    </w:p>
    <w:p w14:paraId="7751855A" w14:textId="77777777" w:rsidR="007A6108" w:rsidRDefault="00000000">
      <w:r>
        <w:t>Your school's website uses an AI-generated image. The AI was trained on copyrighted photos.</w:t>
      </w:r>
      <w:r>
        <w:br/>
      </w:r>
      <w:r>
        <w:br/>
        <w:t>Decision: ☐ OK  ☐ Problematic  ☐ Definitely Wrong</w:t>
      </w:r>
      <w:r>
        <w:br/>
      </w:r>
      <w:r>
        <w:br/>
        <w:t>Could the school get in trouble?</w:t>
      </w:r>
      <w:r>
        <w:br/>
        <w:t>______________________________________________________________________</w:t>
      </w:r>
    </w:p>
    <w:p w14:paraId="0D75D58B" w14:textId="77777777" w:rsidR="007A6108" w:rsidRDefault="007A6108"/>
    <w:p w14:paraId="7C8DF51B" w14:textId="77777777" w:rsidR="007A6108" w:rsidRDefault="00000000">
      <w:pPr>
        <w:pStyle w:val="Heading2"/>
      </w:pPr>
      <w:r>
        <w:t>Scenario 6: Writing Improvement</w:t>
      </w:r>
    </w:p>
    <w:p w14:paraId="6D01152D" w14:textId="77777777" w:rsidR="007A6108" w:rsidRDefault="00000000">
      <w:r>
        <w:t>You use AI to improve your own writing (grammar check, suggestions). You keep your own ideas and words.</w:t>
      </w:r>
      <w:r>
        <w:br/>
      </w:r>
      <w:r>
        <w:br/>
        <w:t>Decision: ☐ OK  ☐ Problematic  ☐ Definitely Wrong</w:t>
      </w:r>
      <w:r>
        <w:br/>
      </w:r>
      <w:r>
        <w:br/>
        <w:t>Is this acceptable?</w:t>
      </w:r>
      <w:r>
        <w:br/>
        <w:t>______________________________________________________________________</w:t>
      </w:r>
    </w:p>
    <w:p w14:paraId="5D964FAA" w14:textId="77777777" w:rsidR="007A6108" w:rsidRDefault="007A6108"/>
    <w:sectPr w:rsidR="007A6108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51CA8" w14:textId="77777777" w:rsidR="00C16B17" w:rsidRDefault="00C16B17" w:rsidP="0010588E">
      <w:pPr>
        <w:spacing w:after="0" w:line="240" w:lineRule="auto"/>
      </w:pPr>
      <w:r>
        <w:separator/>
      </w:r>
    </w:p>
  </w:endnote>
  <w:endnote w:type="continuationSeparator" w:id="0">
    <w:p w14:paraId="5984D9A3" w14:textId="77777777" w:rsidR="00C16B17" w:rsidRDefault="00C16B17" w:rsidP="00105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1641" w14:textId="77777777" w:rsidR="00C16B17" w:rsidRDefault="00C16B17" w:rsidP="0010588E">
      <w:pPr>
        <w:spacing w:after="0" w:line="240" w:lineRule="auto"/>
      </w:pPr>
      <w:r>
        <w:separator/>
      </w:r>
    </w:p>
  </w:footnote>
  <w:footnote w:type="continuationSeparator" w:id="0">
    <w:p w14:paraId="183F4426" w14:textId="77777777" w:rsidR="00C16B17" w:rsidRDefault="00C16B17" w:rsidP="00105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A793" w14:textId="59F914B8" w:rsidR="0010588E" w:rsidRPr="0010588E" w:rsidRDefault="0010588E" w:rsidP="0010588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9CCDE8" wp14:editId="26AD4F1D">
          <wp:simplePos x="0" y="0"/>
          <wp:positionH relativeFrom="column">
            <wp:posOffset>-1019175</wp:posOffset>
          </wp:positionH>
          <wp:positionV relativeFrom="paragraph">
            <wp:posOffset>-371475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28175583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1755837" name="Picture 12817558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5621695">
    <w:abstractNumId w:val="8"/>
  </w:num>
  <w:num w:numId="2" w16cid:durableId="572932708">
    <w:abstractNumId w:val="6"/>
  </w:num>
  <w:num w:numId="3" w16cid:durableId="1993438226">
    <w:abstractNumId w:val="5"/>
  </w:num>
  <w:num w:numId="4" w16cid:durableId="1651639497">
    <w:abstractNumId w:val="4"/>
  </w:num>
  <w:num w:numId="5" w16cid:durableId="2070377308">
    <w:abstractNumId w:val="7"/>
  </w:num>
  <w:num w:numId="6" w16cid:durableId="832989328">
    <w:abstractNumId w:val="3"/>
  </w:num>
  <w:num w:numId="7" w16cid:durableId="335497383">
    <w:abstractNumId w:val="2"/>
  </w:num>
  <w:num w:numId="8" w16cid:durableId="1508786101">
    <w:abstractNumId w:val="1"/>
  </w:num>
  <w:num w:numId="9" w16cid:durableId="67338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588E"/>
    <w:rsid w:val="0015074B"/>
    <w:rsid w:val="0029639D"/>
    <w:rsid w:val="00326F90"/>
    <w:rsid w:val="006E62F9"/>
    <w:rsid w:val="007A6108"/>
    <w:rsid w:val="00AA1D8D"/>
    <w:rsid w:val="00B47730"/>
    <w:rsid w:val="00C16B1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C401C9"/>
  <w14:defaultImageDpi w14:val="300"/>
  <w15:docId w15:val="{3BF0E3FB-5F08-414E-A092-3841C064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2025-12-31T22:38:00Z</dcterms:modified>
  <cp:category/>
</cp:coreProperties>
</file>